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93858623" name="8ae4bfa0-298d-11f0-b774-f3886997a93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3032391" name="8ae4bfa0-298d-11f0-b774-f3886997a930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86562779" name="9371c640-298d-11f0-a38c-7767b15da62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1797333" name="9371c640-298d-11f0-a38c-7767b15da62a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Fensterkitt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Fensterkitt</w:t>
            </w:r>
          </w:p>
          <w:p>
            <w:pPr>
              <w:spacing w:before="0" w:after="0"/>
            </w:pPr>
            <w:r>
              <w:t>Fensterflügel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95468623" name="b2a0de20-298d-11f0-9a0e-4f4ef574dd4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2943017" name="b2a0de20-298d-11f0-9a0e-4f4ef574dd4c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56935130" name="bead6e90-298d-11f0-96c3-c3ef3beb95e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297242" name="bead6e90-298d-11f0-96c3-c3ef3beb95e4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Schlacke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Schlacke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07155473" name="e0772e80-298d-11f0-a0f6-a58c9e91e7b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1715519" name="e0772e80-298d-11f0-a0f6-a58c9e91e7b7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04434317" name="e3ebe2e0-298d-11f0-9dfa-4f661118ceb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4627873" name="e3ebe2e0-298d-11f0-9dfa-4f661118cebc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- UG </w:t>
            </w:r>
          </w:p>
          <w:p>
            <w:pPr>
              <w:spacing w:before="0" w:after="0"/>
            </w:pPr>
            <w:r>
              <w:t>Abflussrohr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Abflussrohr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64932737" name="f9bd0f90-298d-11f0-b10a-791a493d903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2882746" name="f9bd0f90-298d-11f0-b10a-791a493d903e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04781247" name="fe723330-298d-11f0-808e-0feb26e68f4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2914773" name="fe723330-298d-11f0-808e-0feb26e68f46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11516456" name="b2880550-2995-11f0-b510-0316e111002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6566437" name="b2880550-2995-11f0-b510-0316e1110020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28596571" name="b699bd00-2995-11f0-8265-475e41cb547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6491368" name="b699bd00-2995-11f0-8265-475e41cb547b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Scheune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90997454" name="a4d4a5e0-2999-11f0-a716-f7289db5da2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5679271" name="a4d4a5e0-2999-11f0-a716-f7289db5da26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41928307" name="a77d57b0-2999-11f0-bbc3-dfdead46106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67186988" name="a77d57b0-2999-11f0-bbc3-dfdead46106f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Hubstrasse 20, 8560 Märstetten</w:t>
          </w:r>
        </w:p>
        <w:p>
          <w:pPr>
            <w:spacing w:before="0" w:after="0"/>
          </w:pPr>
          <w:r>
            <w:t>265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